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12240"/>
      </w:tblGrid>
      <w:tr>
        <w:trPr>
          <w:trHeight w:val="16839" w:hRule="atLeast"/>
        </w:trPr>
        <w:tc>
          <w:tcPr>
            <w:tcW w:type="dxa" w:w="12240"/>
            <w:shd w:val="clear" w:color="auto" w:fill="09314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0" w:type="dxa"/>
              <w:bottom w:w="900" w:type="dxa"/>
              <w:left w:w="900" w:type="dxa"/>
              <w:right w:w="900" w:type="dxa"/>
            </w:tcMar>
            <w:vAlign w:val="top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980000" cy="30071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-belisario-princip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3007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r>
              <w:rPr>
                <w:sz w:val="60"/>
              </w:rPr>
            </w:r>
          </w:p>
          <w:p>
            <w:pPr>
              <w:spacing w:after="280"/>
              <w:jc w:val="center"/>
            </w:pPr>
            <w:r>
              <w:rPr>
                <w:rFonts w:ascii="Georgia" w:hAnsi="Georgia"/>
                <w:b/>
                <w:color w:val="C8D4DC"/>
                <w:sz w:val="18"/>
              </w:rPr>
              <w:t>BANCO DE TCLE ODONTOLÓGICO · CLAREAMENTO</w:t>
            </w:r>
          </w:p>
          <w:p>
            <w:pPr>
              <w:spacing w:after="200" w:line="276" w:lineRule="auto"/>
              <w:jc w:val="center"/>
            </w:pPr>
            <w:r>
              <w:rPr>
                <w:rFonts w:ascii="Garamond" w:hAnsi="Garamond"/>
                <w:color w:val="FFFFFF"/>
                <w:sz w:val="48"/>
              </w:rPr>
              <w:t>TCLE</w:t>
              <w:br/>
              <w:t>Branqueamento Dental</w:t>
            </w:r>
          </w:p>
          <w:p>
            <w:pPr>
              <w:spacing w:after="400"/>
              <w:jc w:val="center"/>
            </w:pPr>
            <w:r>
              <w:rPr>
                <w:rFonts w:ascii="Garamond" w:hAnsi="Garamond"/>
                <w:i/>
                <w:color w:val="C8D4DC"/>
                <w:sz w:val="24"/>
              </w:rPr>
              <w:t>Termo de Consentimento Livre e Esclarecido — Modelo Editável</w:t>
            </w:r>
          </w:p>
          <w:p>
            <w:pPr>
              <w:jc w:val="center"/>
            </w:pPr>
            <w:r>
              <w:rPr>
                <w:color w:val="D4AF37"/>
                <w:sz w:val="18"/>
              </w:rPr>
              <w:t>◆ ◆ ◆</w:t>
            </w:r>
          </w:p>
          <w:p>
            <w:r>
              <w:rPr>
                <w:sz w:val="160"/>
              </w:rPr>
            </w:r>
          </w:p>
          <w:p>
            <w:pPr>
              <w:spacing w:after="40"/>
              <w:jc w:val="center"/>
            </w:pPr>
            <w:r>
              <w:rPr>
                <w:rFonts w:ascii="Georgia" w:hAnsi="Georgia"/>
                <w:b/>
                <w:color w:val="FFFFFF"/>
                <w:sz w:val="18"/>
              </w:rPr>
              <w:t>BELISÁRIO MACIEL ADVOGADOS</w:t>
            </w:r>
          </w:p>
          <w:p>
            <w:pPr>
              <w:jc w:val="center"/>
            </w:pPr>
            <w:r>
              <w:rPr>
                <w:rFonts w:ascii="Georgia" w:hAnsi="Georgia"/>
                <w:i/>
                <w:color w:val="C8D4DC"/>
                <w:sz w:val="16"/>
              </w:rPr>
              <w:t>belisario.com.br · São Paulo</w:t>
            </w:r>
          </w:p>
        </w:tc>
      </w:tr>
    </w:tbl>
    <w:p>
      <w:pPr>
        <w:sectPr>
          <w:pgSz w:w="12240" w:h="15840"/>
          <w:pgMar w:top="0" w:right="0" w:bottom="0" w:left="0" w:header="0" w:footer="0" w:gutter="0"/>
          <w:cols w:space="720"/>
          <w:docGrid w:linePitch="360"/>
        </w:sectPr>
      </w:pPr>
    </w:p>
    <w:p>
      <w:pPr>
        <w:spacing w:after="0"/>
      </w:pPr>
    </w:p>
    <w:p>
      <w:pPr>
        <w:spacing w:before="240" w:after="160"/>
        <w:pBdr>
          <w:bottom w:val="single" w:sz="4" w:space="4" w:color="D4AF37"/>
        </w:pBdr>
      </w:pPr>
      <w:r>
        <w:rPr>
          <w:rFonts w:ascii="Garamond" w:hAnsi="Garamond"/>
          <w:color w:val="093145"/>
          <w:sz w:val="36"/>
        </w:rPr>
        <w:t>Como usar este modelo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Este modelo é um TEMPLATE EDITÁVEL para procedimentos de clareamento dental — em consultório, caseiro supervisionado ou combinado. Atende exigências da Resolução CFO 118/2012. É obrigação do cirurgião-dentista responsável personalizar conforme caso clínico (cor inicial, técnica, concentração do agente clareador, sensibilidade prévia).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PERSONALIZAÇÃO OBRIGATÓRIA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Os campos com [colchetes] devem ser preenchidos. O resultado depende da cor inicial dos dentes, tipo de mancha (intrínseca/extrínseca), idade do paciente, presença de restaurações estéticas (que NÃO branqueiam), hábitos manchadores e técnica empregada. Restaurações pré-existentes podem precisar ser substituídas após o clareamento para uniformizar a cor.</w:t>
            </w:r>
          </w:p>
        </w:tc>
      </w:tr>
    </w:tbl>
    <w:p>
      <w:pPr>
        <w:spacing w:after="80"/>
      </w:pP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spacing w:after="0"/>
      </w:pPr>
    </w:p>
    <w:p>
      <w:pPr>
        <w:spacing w:before="240" w:after="160"/>
        <w:pBdr>
          <w:bottom w:val="single" w:sz="4" w:space="4" w:color="D4AF37"/>
        </w:pBdr>
      </w:pPr>
      <w:r>
        <w:rPr>
          <w:rFonts w:ascii="Garamond" w:hAnsi="Garamond"/>
          <w:color w:val="093145"/>
          <w:sz w:val="36"/>
        </w:rPr>
        <w:t>Termo de Consentimento Livre e Esclarecido — Branqueamento Dental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1. Identificação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Paciente: [nome completo, CPF, RG, data de nascimento, endereço, telefone]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Profissional responsável: [nome completo, CRO/UF, especialidade quando aplicável]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Local: [endereço da clínica/consultório] · Data: ___/___/_______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2. Descrição técnica do procedimento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Será realizado clareamento dental utilizando [técnica em consultório com peróxido de hidrogênio [concentração] / técnica caseira supervisionada com peróxido de carbamida [concentração] em moldeira individual / técnica combinada]. Aplicação em [arcadas envolvidas]. Número de sessões previstas: [n] em consultório / [duração] de uso caseiro. Cor atual registrada: [escala VITA, ex: A3]. Cor-alvo estimada: [exemplo, A1] — meta sujeita a variabilidade.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3. Indicação clínica específica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A indicação do clareamento baseia-se em: [diagnóstico — escurecimento por idade, manchas extrínsecas ou intrínsecas, demanda estética]. Exames: [exame clínico, fotos pré-operatórias com escala de cor].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4. Alternativas terapêuticas avaliadas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[Não tratamento — manutenção da cor atual]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[Restaurações estéticas (facetas, lentes de contato dental, coroas) — para casos refratários ao clareamento ou com restaurações grandes]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[Profilaxia profissional simples — quando o escurecimento é apenas extrínseco]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[Clareamento dental em técnica diferente (consultório vs caseiro)]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5. Riscos típicos e atípicos</w:t>
      </w:r>
    </w:p>
    <w:p>
      <w:pPr>
        <w:keepNext/>
        <w:spacing w:before="200" w:after="40"/>
      </w:pPr>
      <w:r>
        <w:rPr>
          <w:rFonts w:ascii="Georgia" w:hAnsi="Georgia"/>
          <w:b/>
          <w:color w:val="9A2618"/>
          <w:sz w:val="21"/>
        </w:rPr>
        <w:t>Riscos típicos (mais frequentes)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Sensibilidade dentária durante e após o procedimento — comum, geralmente transitória, controlável com dessensibilizantes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Irritação gengival temporária por contato do agente clareador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Sensação dolorosa pontual (pulsadas) em alguns dentes — temporária</w:t>
      </w:r>
    </w:p>
    <w:p>
      <w:pPr>
        <w:keepNext/>
        <w:spacing w:before="200" w:after="40"/>
      </w:pPr>
      <w:r>
        <w:rPr>
          <w:rFonts w:ascii="Georgia" w:hAnsi="Georgia"/>
          <w:b/>
          <w:color w:val="9A2618"/>
          <w:sz w:val="21"/>
        </w:rPr>
        <w:t>Riscos atípicos (menos frequentes, relevantes)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Sensibilidade dentária prolongada após o tratamento (semanas) em pacientes suscetíveis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Retomada parcial da cor original ao longo dos meses seguintes — clareamento NÃO é definitivo; manchadores (café, chá, vinho, tabaco) aceleram a retomada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Resultado estético HETEROGÊNEO em dentes com restaurações pré-existentes — restaurações em resina/cerâmica/coroas NÃO branqueiam, podendo demandar substituição posterior para uniformidade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Resultado abaixo do esperado em manchas intrínsecas profundas (tetraciclina, fluorose severa)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Em clareamento intracoronário (dentes endodontados): risco raro de reabsorção cervical externa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Reação alérgica a componentes do agente clareador — rara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RESTAURAÇÕES ESTÉTICAS PRÉ-EXISTENTES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ATENÇÃO: facetas, lentes de contato, coroas estéticas, restaurações em resina e demais materiais restauradores NÃO branqueiam. Após o clareamento, podem destoar dos dentes naturais, demandando substituição. Esse custo adicional NÃO está incluído no orçamento do clareamento e o paciente declara estar ciente desse fato.</w:t>
            </w:r>
          </w:p>
        </w:tc>
      </w:tr>
    </w:tbl>
    <w:p>
      <w:pPr>
        <w:spacing w:after="80"/>
      </w:pP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6. Cuidados pré e durante o tratamento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Realizar profilaxia (limpeza profissional) antes do início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Tratar cáries, restaurações infiltradas e doenças periodontais antes do clareamento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Em técnica caseira: usar moldeira conforme orientação (tempo, frequência, quantidade de gel)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Em técnica em consultório: comparecer pontualmente às sessões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Aplicar dessensibilizante prescrito quando indicado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7. Cuidados pós-operatórios e dieta branca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Dieta branca por [período — geralmente 7 a 14 dias]: evitar café, chá preto, vinho tinto, refrigerante de cola, açaí, beterraba, molho de tomate, chocolate, alimentos com corante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Não fumar durante o tratamento e período de dieta branca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Escovação suave com creme dental para sensibilidade quando indicado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Evitar enxaguatórios bucais com corantes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Comparecer aos retornos para avaliação e eventual sessão complementar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8. Variabilidade de resultado — obrigação de meio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CONSENTIMENTO SOBRE OBRIGAÇÃO DE MEIO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O Branqueamento Dental é OBRIGAÇÃO DE MEIO — o profissional compromete-se a aplicar técnica diligente conforme estado da arte, mas NÃO GARANTE clareamento até cor exata predeterminada. O resultado depende de fatores biológicos individuais (mineralização, idade, tipo de mancha), adesão aos cuidados (dieta, hábitos manchadores) e técnica empregada. A retomada parcial da cor ao longo do tempo é esperada — o tratamento NÃO é permanente. Sessões de manutenção podem ser necessárias periodicamente.</w:t>
            </w:r>
          </w:p>
        </w:tc>
      </w:tr>
    </w:tbl>
    <w:p>
      <w:pPr>
        <w:spacing w:after="80"/>
      </w:pP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9. Direito de revogação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O paciente declara estar ciente de que pode revogar este consentimento a qualquer momento, interrompendo o tratamento. A retomada posterior depende de nova avaliação clínica.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Tratamento de dados pessoais (LGPD)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Conforme Lei 13.709/2018. Arquivamento pelo prazo mínimo legal (20 anos).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Declaração final e assinaturas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Declaro que li integralmente este Termo, que minhas dúvidas foram esclarecidas pelo profissional, que compreendo a natureza do procedimento, alternativas, riscos, cuidados (especialmente a dieta branca), variabilidade de resultado e que restaurações estéticas pré-existentes podem demandar substituição posterior — e CONSINTO LIVRE E ESCLARECIDAMENTE com a realização do tratamento.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  <w:t>_________________________________________________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Paciente (ou responsável legal): [nome] — CPF: [_______]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Data: ___/___/_______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  <w:t>_________________________________________________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Profissional responsável: [nome] — CRO/UF [_______]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Data: ___/___/_______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Quem está por trás deste material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252"/>
        <w:gridCol w:w="4252"/>
      </w:tblGrid>
      <w:tr>
        <w:tc>
          <w:tcPr>
            <w:tcW w:type="dxa" w:w="4533"/>
            <w:shd w:val="clear" w:color="auto" w:fill="F3EFE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" w:type="dxa"/>
              <w:bottom w:w="240" w:type="dxa"/>
              <w:left w:w="320" w:type="dxa"/>
              <w:right w:w="32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7"/>
              </w:rPr>
              <w:t>ELABORAÇÃO JURÍDICA</w:t>
            </w:r>
          </w:p>
          <w:p>
            <w:r>
              <w:rPr>
                <w:rFonts w:ascii="Garamond" w:hAnsi="Garamond"/>
                <w:b/>
                <w:color w:val="093145"/>
                <w:sz w:val="24"/>
              </w:rPr>
              <w:t>Dr. Luiggi Belisário · OAB/SP 513.090</w:t>
            </w:r>
          </w:p>
          <w:p>
            <w:r>
              <w:rPr>
                <w:rFonts w:ascii="Georgia" w:hAnsi="Georgia"/>
                <w:color w:val="111111"/>
                <w:sz w:val="18"/>
              </w:rPr>
              <w:t>Sócio-fundador · Belisário Maciel Advogados</w:t>
              <w:br/>
              <w:t>Direito Médico e Odontológico</w:t>
            </w:r>
          </w:p>
        </w:tc>
        <w:tc>
          <w:tcPr>
            <w:tcW w:type="dxa" w:w="4533"/>
            <w:shd w:val="clear" w:color="auto" w:fill="F3EFE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" w:type="dxa"/>
              <w:bottom w:w="240" w:type="dxa"/>
              <w:left w:w="320" w:type="dxa"/>
              <w:right w:w="32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7"/>
              </w:rPr>
              <w:t>VALIDAÇÃO TÉCNICA ODONTOLÓGICA</w:t>
            </w:r>
          </w:p>
          <w:p>
            <w:r>
              <w:rPr>
                <w:rFonts w:ascii="Garamond" w:hAnsi="Garamond"/>
                <w:b/>
                <w:color w:val="093145"/>
                <w:sz w:val="24"/>
              </w:rPr>
              <w:t>Dra. Bianca Stéfann Sousa Chagas</w:t>
            </w:r>
          </w:p>
          <w:p>
            <w:r>
              <w:rPr>
                <w:rFonts w:ascii="Georgia" w:hAnsi="Georgia"/>
                <w:color w:val="111111"/>
                <w:sz w:val="18"/>
              </w:rPr>
              <w:t>CRO/SP 152329</w:t>
              <w:br/>
              <w:t>Validação técnica odontológica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AVISO DE RESPONSABILIDADE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 elaboração jurídica e a responsabilidade contratual permanecem com o Belisário Maciel Advogados. Os modelos são templates educativos e devem ser personalizados pelo cirurgião-dentista responsável conforme caso clínico, técnica empregada e perfil do paciente. A revisão técnica abrange a adequação dos riscos clínicos e cuidados gerais à literatura e diretrizes da especialidade — não substitui análise individualizada de cada caso pelo profissional responsável.</w:t>
            </w:r>
          </w:p>
        </w:tc>
      </w:tr>
    </w:tbl>
    <w:p>
      <w:pPr>
        <w:spacing w:after="80"/>
      </w:pP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jc w:val="center"/>
      </w:pPr>
      <w:r>
        <w:rPr>
          <w:rFonts w:ascii="Georgia" w:hAnsi="Georgia"/>
          <w:b/>
          <w:color w:val="093145"/>
          <w:sz w:val="20"/>
        </w:rPr>
        <w:t>BELISÁRIO MACIEL ADVOGADOS</w:t>
      </w:r>
    </w:p>
    <w:p>
      <w:pPr>
        <w:jc w:val="center"/>
      </w:pPr>
      <w:r>
        <w:rPr>
          <w:rFonts w:ascii="Georgia" w:hAnsi="Georgia"/>
          <w:i/>
          <w:color w:val="5A6470"/>
          <w:sz w:val="17"/>
        </w:rPr>
        <w:t>Direito Médico e Odontológico · São Paulo · belisario.com.br</w:t>
      </w:r>
    </w:p>
    <w:p>
      <w:pPr>
        <w:jc w:val="center"/>
      </w:pPr>
      <w:r>
        <w:rPr>
          <w:rFonts w:ascii="Georgia" w:hAnsi="Georgia"/>
          <w:color w:val="5A6470"/>
          <w:sz w:val="15"/>
        </w:rPr>
        <w:t>Documento versão 1.0 · May de 2026</w:t>
        <w:br/>
        <w:t>Este material é educativo e não substitui consultoria jurídica individualizada.</w:t>
      </w:r>
    </w:p>
    <w:sectPr w:rsidR="00FC693F" w:rsidRPr="0006063C" w:rsidSect="00034616">
      <w:headerReference w:type="default" r:id="rId10"/>
      <w:footerReference w:type="default" r:id="rId11"/>
      <w:pgSz w:w="12240" w:h="15840"/>
      <w:pgMar w:top="1474" w:right="1587" w:bottom="1474" w:left="158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402"/>
      <w:gridCol w:w="2268"/>
      <w:gridCol w:w="3402"/>
    </w:tblGrid>
    <w:tr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left"/>
          </w:pPr>
          <w:r>
            <w:rPr>
              <w:rFonts w:ascii="Georgia" w:hAnsi="Georgia"/>
              <w:color w:val="5A6470"/>
              <w:sz w:val="16"/>
            </w:rPr>
            <w:t>Belisário Maciel Advogados</w:t>
          </w:r>
        </w:p>
      </w:tc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center"/>
          </w:pPr>
          <w:r>
            <w:rPr>
              <w:color w:val="D4AF37"/>
              <w:sz w:val="16"/>
            </w:rPr>
            <w:t>◆</w:t>
          </w:r>
        </w:p>
      </w:tc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right"/>
          </w:pPr>
          <w:r>
            <w:rPr>
              <w:rFonts w:ascii="Georgia" w:hAnsi="Georgia"/>
              <w:color w:val="5A6470"/>
              <w:sz w:val="16"/>
            </w:rPr>
            <w:t xml:space="preserve">Página </w:t>
          </w:r>
          <w:r>
            <w:rPr>
              <w:rFonts w:ascii="Georgia" w:hAnsi="Georgia"/>
              <w:color w:val="5A6470"/>
              <w:sz w:val="16"/>
            </w:rPr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left"/>
          </w:pPr>
          <w:r>
            <w:drawing>
              <wp:inline xmlns:a="http://schemas.openxmlformats.org/drawingml/2006/main" xmlns:pic="http://schemas.openxmlformats.org/drawingml/2006/picture">
                <wp:extent cx="1152000" cy="17496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-belisario-principal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000" cy="17496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535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right"/>
          </w:pPr>
          <w:r>
            <w:rPr>
              <w:rFonts w:ascii="Georgia" w:hAnsi="Georgia"/>
              <w:i/>
              <w:color w:val="5A6470"/>
              <w:sz w:val="16"/>
            </w:rPr>
            <w:t>TCLE Branqueamento Dental</w:t>
          </w:r>
        </w:p>
      </w:tc>
    </w:tr>
  </w:tbl>
  <w:p>
    <w:pPr>
      <w:pBdr>
        <w:bottom w:val="single" w:sz="4" w:space="4" w:color="D4AF37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Georgia" w:hAnsi="Georgia"/>
      <w:color w:val="111111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eader" Target="header1.xml"/><Relationship Id="rId11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